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r="http://schemas.openxmlformats.org/officeDocument/2006/relationships" xmlns:w15="http://schemas.microsoft.com/office/word/2012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91662458" name="d68d61c0-9790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6231870" name="d68d61c0-9790-11f0-82c8-41893ca23260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Brandschutz Beleuchtung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88966506" name="2359db80-9798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7786259" name="2359db80-9798-11f0-82c8-41893ca23260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62716068" name="60b456e0-9798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4632473" name="60b456e0-9798-11f0-82c8-41893ca23260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DG - EG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32978324" name="13885e60-9799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0045906" name="13885e60-9799-11f0-82c8-41893ca23260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DG - EG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61538303" name="289306c0-9799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5208911" name="289306c0-9799-11f0-82c8-41893ca23260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Waschküche / Büro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53165655" name="a2dc1c50-9799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7003639" name="a2dc1c50-9799-11f0-82c8-41893ca23260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Waschküche / Büro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99526282" name="e85991e0-9799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4013687" name="e85991e0-9799-11f0-82c8-41893ca23260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gesammtes Haus </w:t>
            </w:r>
          </w:p>
          <w:p>
            <w:pPr>
              <w:spacing w:before="0" w:after="0" w:line="240" w:lineRule="auto"/>
            </w:pPr>
            <w:r>
              <w:t>DG- UG </w:t>
            </w:r>
          </w:p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94053847" name="8e912500-979a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7203114" name="8e912500-979a-11f0-82c8-41893ca23260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Wohnzimmer / 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35903536" name="f99a92a0-979a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2680585" name="f99a92a0-979a-11f0-82c8-41893ca23260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Wohnzimmer / 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05152739" name="1484fbf0-979b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3542606" name="1484fbf0-979b-11f0-82c8-41893ca23260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Reduit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/ Boden </w:t>
            </w:r>
          </w:p>
        </w:tc>
        <w:tc>
          <w:p>
            <w:pPr>
              <w:spacing w:before="0" w:after="0" w:line="240" w:lineRule="auto"/>
            </w:pPr>
            <w:r>
              <w:t>Boden / Wand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63031128" name="7cd87150-979b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314046" name="7cd87150-979b-11f0-82c8-41893ca23260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Reduit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3011680" name="951dab40-979b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7055426" name="951dab40-979b-11f0-82c8-41893ca23260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40569499" name="3548c820-979c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7029155" name="3548c820-979c-11f0-82c8-41893ca23260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(elastische) Wandbeläge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49388228" name="49e34990-979c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8123572" name="49e34990-979c-11f0-82c8-41893ca23260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Gang / Gästezimmer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79620753" name="9ef516c0-979c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8114688" name="9ef516c0-979c-11f0-82c8-41893ca23260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Gang / Gästezimmer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95740990" name="b38b7980-979c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0975005" name="b38b7980-979c-11f0-82c8-41893ca23260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Gang / Gästezimmer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59863492" name="d615a340-979c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0067807" name="d615a340-979c-11f0-82c8-41893ca23260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Gästezimmer alt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74836211" name="2aeadca0-979d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191004" name="2aeadca0-979d-11f0-82c8-41893ca23260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Gästezimmer alt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64396230" name="3b9eae00-979d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8054139" name="3b9eae00-979d-11f0-82c8-41893ca23260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Gästezimmer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74930148" name="ae06b460-979d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0341107" name="ae06b460-979d-11f0-82c8-41893ca23260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Neben Stube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60067679" name="dc73b490-979f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3466311" name="dc73b490-979f-11f0-82c8-41893ca23260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alle Gästezimmer neu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/ Decke / Boden </w:t>
            </w:r>
          </w:p>
        </w:tc>
        <w:tc>
          <w:p>
            <w:pPr>
              <w:spacing w:before="0" w:after="0" w:line="240" w:lineRule="auto"/>
            </w:pPr>
            <w:r>
              <w:t>Wand / Decke / Boden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17475307" name="f8a46b70-979d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4586200" name="f8a46b70-979d-11f0-82c8-41893ca23260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Neben Stube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98186462" name="f344c510-979f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9158231" name="f344c510-979f-11f0-82c8-41893ca23260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Neben Stube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91147364" name="0038cf50-97a0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0863993" name="0038cf50-97a0-11f0-82c8-41893ca23260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45495440" name="2e65fcd0-97a1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4968047" name="2e65fcd0-97a1-11f0-82c8-41893ca23260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94537961" name="48d36df0-97a1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1823312" name="48d36df0-97a1-11f0-82c8-41893ca23260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Restaurant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74929743" name="8de85db0-97a1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9055399" name="8de85db0-97a1-11f0-82c8-41893ca23260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Restaurant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2941749" name="a13836b0-97a1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4707998" name="a13836b0-97a1-11f0-82c8-41893ca23260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54499122" name="e8564770-97a2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8708535" name="e8564770-97a2-11f0-82c8-41893ca23260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84363306" name="fd468a00-97a2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4696263" name="fd468a00-97a2-11f0-82c8-41893ca23260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VM-31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39548770" name="0a9118b0-97a3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5843301" name="0a9118b0-97a3-11f0-82c8-41893ca23260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VM-32</w:t>
            </w:r>
          </w:p>
        </w:tc>
        <w:tc>
          <w:p>
            <w:pPr>
              <w:spacing w:before="0" w:after="0" w:line="240" w:lineRule="auto"/>
            </w:pPr>
            <w:r>
              <w:t>Waschraum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08054253" name="415e06f0-97a3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8839113" name="415e06f0-97a3-11f0-82c8-41893ca23260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VM-33</w:t>
            </w:r>
          </w:p>
        </w:tc>
        <w:tc>
          <w:p>
            <w:pPr>
              <w:spacing w:before="0" w:after="0" w:line="240" w:lineRule="auto"/>
            </w:pPr>
            <w:r>
              <w:t>Keller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/Decke </w:t>
            </w:r>
          </w:p>
        </w:tc>
        <w:tc>
          <w:p>
            <w:pPr>
              <w:spacing w:before="0" w:after="0" w:line="240" w:lineRule="auto"/>
            </w:pPr>
            <w:r>
              <w:t>Wand / 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14513164" name="586c2b00-97a4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0035080" name="586c2b00-97a4-11f0-82c8-41893ca23260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VM-34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52735791" name="a0749130-97a4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3110362" name="a0749130-97a4-11f0-82c8-41893ca23260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VM-35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EG-DG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53091186" name="b5df8c90-97a5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2170679" name="b5df8c90-97a5-11f0-82c8-41893ca23260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VM-36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EG-DG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34145671" name="e5cf9530-97a5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9220638" name="e5cf9530-97a5-11f0-82c8-41893ca23260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VM-37</w:t>
            </w:r>
          </w:p>
        </w:tc>
        <w:tc>
          <w:p>
            <w:pPr>
              <w:spacing w:before="0" w:after="0" w:line="240" w:lineRule="auto"/>
            </w:pPr>
            <w:r>
              <w:t>Ganzes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52406813" name="16ce75c0-97a6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1917715" name="16ce75c0-97a6-11f0-82c8-41893ca23260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VM-38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96061435" name="30530d80-97a6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7853058" name="30530d80-97a6-11f0-82c8-41893ca23260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VM-39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64744237" name="97a0d2b0-97a6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4475054" name="97a0d2b0-97a6-11f0-82c8-41893ca23260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VM-40</w:t>
            </w:r>
          </w:p>
        </w:tc>
        <w:tc>
          <w:p>
            <w:pPr>
              <w:spacing w:before="0" w:after="0" w:line="240" w:lineRule="auto"/>
            </w:pPr>
            <w:r>
              <w:t>Werkstatt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71928734" name="2ea19780-97a7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9167928" name="2ea19780-97a7-11f0-82c8-41893ca23260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VM-41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Welleternit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62840784" name="ad06ec10-97a7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3739543" name="ad06ec10-97a7-11f0-82c8-41893ca23260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VM-42</w:t>
            </w:r>
          </w:p>
        </w:tc>
        <w:tc>
          <w:p>
            <w:pPr>
              <w:spacing w:before="0" w:after="0" w:line="240" w:lineRule="auto"/>
            </w:pPr>
            <w:r>
              <w:t>Estrich Haus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54163795" name="9cbcbc80-97a8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2004559" name="9cbcbc80-97a8-11f0-82c8-41893ca23260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VM-43</w:t>
            </w:r>
          </w:p>
        </w:tc>
        <w:tc>
          <w:p>
            <w:pPr>
              <w:spacing w:before="0" w:after="0" w:line="240" w:lineRule="auto"/>
            </w:pPr>
            <w:r>
              <w:t>Ganzes Haus </w:t>
            </w:r>
          </w:p>
          <w:p>
            <w:pPr>
              <w:spacing w:before="0" w:after="0" w:line="240" w:lineRule="auto"/>
            </w:pPr>
            <w:r>
              <w:t>UG- DG </w:t>
            </w:r>
          </w:p>
          <w:p>
            <w:pPr>
              <w:spacing w:before="0" w:after="0" w:line="240" w:lineRule="auto"/>
            </w:pPr>
            <w:r>
              <w:t>Kamin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48546001" name="292df3f0-97a9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6866052" name="292df3f0-97a9-11f0-82c8-41893ca23260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VM-44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Kachelofen </w:t>
            </w:r>
          </w:p>
        </w:tc>
        <w:tc>
          <w:p>
            <w:pPr>
              <w:spacing w:before="0" w:after="0" w:line="240" w:lineRule="auto"/>
            </w:pPr>
            <w:r>
              <w:t>Kachelofen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646575" name="6490be00-97a9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4257005" name="6490be00-97a9-11f0-82c8-41893ca23260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VM-45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83285064" name="8edc8810-97a9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4906394" name="8edc8810-97a9-11f0-82c8-41893ca23260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VM-46</w:t>
            </w:r>
          </w:p>
        </w:tc>
        <w:tc>
          <w:p>
            <w:pPr>
              <w:spacing w:before="0" w:after="0" w:line="240" w:lineRule="auto"/>
            </w:pPr>
            <w:r>
              <w:t>gesammtes Haus </w:t>
            </w:r>
          </w:p>
          <w:p>
            <w:pPr>
              <w:spacing w:before="0" w:after="0" w:line="240" w:lineRule="auto"/>
            </w:pPr>
            <w:r>
              <w:t>DG- OG </w:t>
            </w:r>
          </w:p>
          <w:p>
            <w:pPr>
              <w:spacing w:before="0" w:after="0" w:line="240" w:lineRule="auto"/>
            </w:pPr>
            <w:r>
              <w:t>Wand / Decke / Boden </w:t>
            </w:r>
          </w:p>
        </w:tc>
        <w:tc>
          <w:p>
            <w:pPr>
              <w:spacing w:before="0" w:after="0" w:line="240" w:lineRule="auto"/>
            </w:pPr>
            <w:r>
              <w:t>Wand / Decke / Boden</w:t>
            </w:r>
          </w:p>
        </w:tc>
        <w:tc>
          <w:p>
            <w:pPr>
              <w:spacing w:before="0" w:after="0" w:line="240" w:lineRule="auto"/>
            </w:pPr>
            <w:r>
              <w:t>Putze / 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94914045" name="a0385940-97a9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2605228" name="a0385940-97a9-11f0-82c8-41893ca23260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VM-47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EG-DG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39669872" name="e9b11850-97a9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7711067" name="e9b11850-97a9-11f0-82c8-41893ca23260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51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r="http://schemas.openxmlformats.org/officeDocument/2006/relationships" xmlns:w15="http://schemas.microsoft.com/office/word/2012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r="http://schemas.openxmlformats.org/officeDocument/2006/relationships" xmlns:w15="http://schemas.microsoft.com/office/word/2012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Luzernerstrasse 43,45, 6025 Neudorf</w:t>
          </w:r>
        </w:p>
        <w:p>
          <w:pPr>
            <w:spacing w:before="0" w:after="0"/>
          </w:pPr>
          <w:r>
            <w:t>483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r="http://schemas.openxmlformats.org/officeDocument/2006/relationships" xmlns:w15="http://schemas.microsoft.com/office/word/2012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r="http://schemas.openxmlformats.org/officeDocument/2006/relationships" xmlns:w15="http://schemas.microsoft.com/office/word/2012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footer.xml" Type="http://schemas.openxmlformats.org/officeDocument/2006/relationships/footer" Id="rId51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